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Varga Júlia</w:t>
      </w:r>
    </w:p>
    <w:p>
      <w:r>
        <w:t>Név: Varga Júlia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1993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Adobe Photoshop, Canva, Google Analytics</w:t>
      </w:r>
    </w:p>
    <w:p>
      <w:r>
        <w:t>Nyelvismeret:</w:t>
        <w:br/>
        <w:t>- magyar – anyanyelvi</w:t>
        <w:br/>
        <w:t>- spanyol – alapfok</w:t>
      </w:r>
    </w:p>
    <w:p>
      <w:r>
        <w:t>Egyéb:</w:t>
        <w:br/>
        <w:t>- Asana, Slack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